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A03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713A39" w:rsidRPr="000818A4" w:rsidRDefault="00713A39" w:rsidP="00713A39">
      <w:pPr>
        <w:autoSpaceDE w:val="0"/>
        <w:autoSpaceDN w:val="0"/>
        <w:spacing w:after="0" w:line="230" w:lineRule="auto"/>
        <w:ind w:right="89"/>
        <w:jc w:val="center"/>
        <w:rPr>
          <w:lang w:val="ru-RU"/>
        </w:rPr>
      </w:pPr>
      <w:bookmarkStart w:id="0" w:name="_GoBack"/>
      <w:bookmarkEnd w:id="0"/>
    </w:p>
    <w:p w:rsidR="00713A39" w:rsidRPr="00713A39" w:rsidRDefault="00713A39">
      <w:pPr>
        <w:autoSpaceDE w:val="0"/>
        <w:autoSpaceDN w:val="0"/>
        <w:spacing w:after="7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A2A03" w:rsidRPr="00713A39" w:rsidRDefault="00366648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</w:t>
      </w:r>
      <w:proofErr w:type="gram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 иностранному</w:t>
      </w:r>
      <w:proofErr w:type="gram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68" w:after="0" w:line="286" w:lineRule="auto"/>
        <w:ind w:right="144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ответственность данному этапу общего образования. Изучение иностранного языка в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8A2A03" w:rsidRPr="00713A39" w:rsidRDefault="00366648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закрепляются на новом лексическом материале и расширяющемся тематическом содержании речи.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</w:t>
      </w:r>
    </w:p>
    <w:p w:rsidR="008A2A03" w:rsidRPr="00713A39" w:rsidRDefault="0036664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8A2A03" w:rsidRPr="00713A39" w:rsidRDefault="00366648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 и письменной (чтение и письмо) форме с учётом возрастных возможностей и потребностей младшего школьника;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расширение лингвистического кругозора обучающихся  за счёт овладения новыми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использование для решения учебных задач интеллектуальных операций (сравнение, анализ, обобщение и </w:t>
      </w:r>
      <w:proofErr w:type="gram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др. )</w:t>
      </w:r>
      <w:proofErr w:type="gram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Развивающие цели учебного предмета «Иностранный (английский) язык» в начальной школе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66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включают: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1152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8A2A03" w:rsidRPr="00713A39" w:rsidRDefault="00366648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8A2A03" w:rsidRPr="00713A39" w:rsidRDefault="00366648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общечеловеческих и базовых национальных ценностей.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8A2A03" w:rsidRPr="00713A39" w:rsidRDefault="00366648">
      <w:pPr>
        <w:autoSpaceDE w:val="0"/>
        <w:autoSpaceDN w:val="0"/>
        <w:spacing w:before="298" w:after="0" w:line="262" w:lineRule="auto"/>
        <w:ind w:left="420" w:right="100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8A2A03" w:rsidRPr="00713A39" w:rsidRDefault="00366648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8A2A03" w:rsidRPr="00713A39" w:rsidRDefault="00366648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8A2A03" w:rsidRPr="00713A39" w:rsidRDefault="00366648">
      <w:pPr>
        <w:autoSpaceDE w:val="0"/>
        <w:autoSpaceDN w:val="0"/>
        <w:spacing w:before="322" w:after="0" w:line="262" w:lineRule="auto"/>
        <w:ind w:right="144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«ИНОСТРАННЫЙ (АНГЛИЙСКИЙ) ЯЗЫК» В УЧЕБНОМ ПЛАНЕ</w:t>
      </w:r>
    </w:p>
    <w:p w:rsidR="008A2A03" w:rsidRPr="00713A39" w:rsidRDefault="00366648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 На изучение иностранного</w:t>
      </w:r>
      <w:r w:rsidR="007115B0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 во  2 классе отведено 34 часа, 1 час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неделю.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286" w:right="652" w:bottom="1016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A2A03" w:rsidRPr="00713A39" w:rsidRDefault="00366648">
      <w:pPr>
        <w:autoSpaceDE w:val="0"/>
        <w:autoSpaceDN w:val="0"/>
        <w:spacing w:before="346" w:after="0"/>
        <w:ind w:left="180" w:right="288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Тематическое содержание речи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моего «я».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Приветствие. Знакомство. Моя семья. Мой день рождения. Моя любимая еда. </w:t>
      </w:r>
      <w:r w:rsidRPr="00713A3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моих увлечений.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Любимый цвет, игрушка. Любимые занятия. Мой питомец. Выходной день. </w:t>
      </w:r>
      <w:r w:rsidRPr="00713A3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вокруг меня.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Моя школа. Мои друзья. Моя малая родина (город, село).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Родная страна и страны изучаемого языка.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Названия родной страны и страны/стран изучаемого языка; их столиц.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8A2A03" w:rsidRPr="00713A39" w:rsidRDefault="00366648">
      <w:pPr>
        <w:autoSpaceDE w:val="0"/>
        <w:autoSpaceDN w:val="0"/>
        <w:spacing w:before="264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8A2A03" w:rsidRPr="00713A39" w:rsidRDefault="00366648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713A3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диалога этикетного характера: приветствие, начало и завершение разговора,  знакомство  с собеседником;  поздравление с праздником; выражение благодарности за поздравление; извинение;</w:t>
      </w:r>
    </w:p>
    <w:p w:rsidR="008A2A03" w:rsidRPr="00713A39" w:rsidRDefault="00366648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298" w:after="0"/>
        <w:ind w:right="144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 </w:t>
      </w:r>
      <w:r w:rsidRPr="00713A3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 речи: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proofErr w:type="spellStart"/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8A2A03" w:rsidRPr="00713A39" w:rsidRDefault="00366648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использованием языковой догадки.</w:t>
      </w:r>
    </w:p>
    <w:p w:rsidR="008A2A03" w:rsidRPr="00713A39" w:rsidRDefault="00366648">
      <w:pPr>
        <w:autoSpaceDE w:val="0"/>
        <w:autoSpaceDN w:val="0"/>
        <w:spacing w:before="70" w:after="0"/>
        <w:ind w:firstLine="180"/>
        <w:rPr>
          <w:lang w:val="ru-RU"/>
        </w:rPr>
      </w:pP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запрашиваемой информации предполагает выделение  из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Чтение про себя учебных текстов, построенных на изученном языковом материале,  с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8A2A03" w:rsidRPr="00713A39" w:rsidRDefault="00366648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8A2A03" w:rsidRPr="00713A39" w:rsidRDefault="00366648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Овладение техникой письма (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букв, буквосочетаний, слов).</w:t>
      </w:r>
    </w:p>
    <w:p w:rsidR="008A2A03" w:rsidRPr="00713A39" w:rsidRDefault="00366648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Написание с  опорой  на  образец  коротких  поздравлений с праздниками (с днём рождения, Новым годом).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8A2A03" w:rsidRPr="00713A39" w:rsidRDefault="0036664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Буквы английского алфавита. Корректное называние букв английского алфавита.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” (</w:t>
      </w:r>
      <w:r>
        <w:rPr>
          <w:rFonts w:ascii="Times New Roman" w:eastAsia="Times New Roman" w:hAnsi="Times New Roman"/>
          <w:color w:val="000000"/>
          <w:sz w:val="24"/>
        </w:rPr>
        <w:t>thereis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8A2A03" w:rsidRPr="00713A39" w:rsidRDefault="00366648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713A3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фраз/предложений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8A2A03" w:rsidRPr="00713A39" w:rsidRDefault="00366648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английского языка.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Графически корректное (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8A2A03" w:rsidRPr="00713A39" w:rsidRDefault="00366648">
      <w:pPr>
        <w:autoSpaceDE w:val="0"/>
        <w:autoSpaceDN w:val="0"/>
        <w:spacing w:before="70" w:after="0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isn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doesn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Ann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298" w:right="646" w:bottom="48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doctor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 с помощью языковой догадки.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Нераспространённые и распространённые простые предложения.</w:t>
      </w:r>
    </w:p>
    <w:p w:rsidR="008A2A03" w:rsidRPr="00D8039E" w:rsidRDefault="00366648">
      <w:pPr>
        <w:autoSpaceDE w:val="0"/>
        <w:autoSpaceDN w:val="0"/>
        <w:spacing w:before="70" w:after="0" w:line="230" w:lineRule="auto"/>
        <w:ind w:left="180"/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Предложения</w:t>
      </w:r>
      <w:r w:rsidRPr="00D8039E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r w:rsidRPr="00D8039E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начальным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D8039E">
        <w:rPr>
          <w:rFonts w:ascii="Times New Roman" w:eastAsia="Times New Roman" w:hAnsi="Times New Roman"/>
          <w:color w:val="000000"/>
          <w:sz w:val="24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It</w:t>
      </w:r>
      <w:r w:rsidRPr="00D8039E">
        <w:rPr>
          <w:rFonts w:ascii="Times New Roman" w:eastAsia="Times New Roman" w:hAnsi="Times New Roman"/>
          <w:color w:val="000000"/>
          <w:sz w:val="24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saredball</w:t>
      </w:r>
      <w:proofErr w:type="spellEnd"/>
      <w:r w:rsidRPr="00D8039E">
        <w:rPr>
          <w:rFonts w:ascii="Times New Roman" w:eastAsia="Times New Roman" w:hAnsi="Times New Roman"/>
          <w:color w:val="000000"/>
          <w:sz w:val="24"/>
        </w:rPr>
        <w:t>.).</w:t>
      </w:r>
    </w:p>
    <w:p w:rsidR="008A2A03" w:rsidRDefault="00366648">
      <w:pPr>
        <w:autoSpaceDE w:val="0"/>
        <w:autoSpaceDN w:val="0"/>
        <w:spacing w:before="70" w:after="0" w:line="271" w:lineRule="auto"/>
        <w:ind w:firstLine="180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Предложения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8A2A03" w:rsidRDefault="00366648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8A2A03" w:rsidRDefault="00366648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Предложения с глаголом-связкой to be в Present Simple Tense (My father is a doctor. Is it a red ball? —Yes, it is./No, it isn’t. ).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Предложения с краткими глагольными формами (</w:t>
      </w:r>
      <w:r>
        <w:rPr>
          <w:rFonts w:ascii="Times New Roman" w:eastAsia="Times New Roman" w:hAnsi="Times New Roman"/>
          <w:color w:val="000000"/>
          <w:sz w:val="24"/>
        </w:rPr>
        <w:t>Shecan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tswim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Idon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tlikeporridge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Побудительные предложения в утвердительной форме (</w:t>
      </w:r>
      <w:r>
        <w:rPr>
          <w:rFonts w:ascii="Times New Roman" w:eastAsia="Times New Roman" w:hAnsi="Times New Roman"/>
          <w:color w:val="000000"/>
          <w:sz w:val="24"/>
        </w:rPr>
        <w:t>Comein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r>
        <w:rPr>
          <w:rFonts w:ascii="Times New Roman" w:eastAsia="Times New Roman" w:hAnsi="Times New Roman"/>
          <w:color w:val="000000"/>
          <w:sz w:val="24"/>
        </w:rPr>
        <w:t>PresentSimpleTense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8A2A03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 w:rsidRPr="00713A39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Глагольнаяконструкция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have got (I’ve got a cat. He’s/She’s got a cat. Have you got a cat? — Yes, I have./No, I haven’t. What have you got?).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Модальный глагол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: для выражения умения (</w:t>
      </w:r>
      <w:r>
        <w:rPr>
          <w:rFonts w:ascii="Times New Roman" w:eastAsia="Times New Roman" w:hAnsi="Times New Roman"/>
          <w:color w:val="000000"/>
          <w:sz w:val="24"/>
        </w:rPr>
        <w:t>Icanplaytennis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 и отсутствия умения (</w:t>
      </w:r>
      <w:r>
        <w:rPr>
          <w:rFonts w:ascii="Times New Roman" w:eastAsia="Times New Roman" w:hAnsi="Times New Roman"/>
          <w:color w:val="000000"/>
          <w:sz w:val="24"/>
        </w:rPr>
        <w:t>Ican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tplaychess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.); для получения разрешения (</w:t>
      </w:r>
      <w:r>
        <w:rPr>
          <w:rFonts w:ascii="Times New Roman" w:eastAsia="Times New Roman" w:hAnsi="Times New Roman"/>
          <w:color w:val="000000"/>
          <w:sz w:val="24"/>
        </w:rPr>
        <w:t>CanIgoout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?).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Определённый, неопределённый и нулевой артикли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именами существительными (наиболее распространённые случаи).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Существительные во множественном числе, образованные по правилу и исключения (</w:t>
      </w:r>
      <w:r>
        <w:rPr>
          <w:rFonts w:ascii="Times New Roman" w:eastAsia="Times New Roman" w:hAnsi="Times New Roman"/>
          <w:color w:val="000000"/>
          <w:sz w:val="24"/>
        </w:rPr>
        <w:t>abook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aman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men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13A39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Личныеместоимения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(I, you, he/she/it, we, they). Притяжательные местоимения (my, your, his/her/its, our, their).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Указательные местоимения (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(1–12).</w:t>
      </w:r>
    </w:p>
    <w:p w:rsidR="008A2A03" w:rsidRPr="00713A39" w:rsidRDefault="00366648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Вопросительные слова (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where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howmany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).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Предлогиместа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(in, on, near, under).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Союзы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but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однородными членами).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8A2A03" w:rsidRPr="00713A39" w:rsidRDefault="00366648">
      <w:pPr>
        <w:autoSpaceDE w:val="0"/>
        <w:autoSpaceDN w:val="0"/>
        <w:spacing w:before="166" w:after="0"/>
        <w:ind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Знание небольших произведений детского фольклора страны/стран изучаемого языка (рифмовки,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298" w:right="672" w:bottom="438" w:left="666" w:header="720" w:footer="720" w:gutter="0"/>
          <w:cols w:space="720" w:equalWidth="0">
            <w:col w:w="10562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66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стихи, песенки); персонажей детских книг.</w:t>
      </w:r>
    </w:p>
    <w:p w:rsidR="008A2A03" w:rsidRPr="00713A39" w:rsidRDefault="0036664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Знание названий родной страны и страны/стран изучаемого языка и их столиц.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8A2A03" w:rsidRPr="00713A39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A2A03" w:rsidRPr="00713A39" w:rsidRDefault="00366648">
      <w:pPr>
        <w:autoSpaceDE w:val="0"/>
        <w:autoSpaceDN w:val="0"/>
        <w:spacing w:before="466" w:after="0" w:line="271" w:lineRule="auto"/>
        <w:ind w:right="14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английского языка во 2 </w:t>
      </w:r>
      <w:proofErr w:type="gram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классе  у</w:t>
      </w:r>
      <w:proofErr w:type="gram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A2A03" w:rsidRPr="00713A39" w:rsidRDefault="00366648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2A03" w:rsidRPr="00713A39" w:rsidRDefault="00366648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проявление сопереживания, уважения и доброжелательности;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8A2A03" w:rsidRPr="00713A39" w:rsidRDefault="00366648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8A2A03" w:rsidRPr="00713A39" w:rsidRDefault="00366648">
      <w:pPr>
        <w:autoSpaceDE w:val="0"/>
        <w:autoSpaceDN w:val="0"/>
        <w:spacing w:before="18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 стремление к самовыражению в разных видах художественной деятельности.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A2A03" w:rsidRPr="00713A39" w:rsidRDefault="00366648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 физическому и психическому здоровью.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A2A03" w:rsidRPr="00713A39" w:rsidRDefault="008A2A03">
      <w:pPr>
        <w:autoSpaceDE w:val="0"/>
        <w:autoSpaceDN w:val="0"/>
        <w:spacing w:after="96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338" w:lineRule="auto"/>
        <w:ind w:left="420" w:right="5328" w:hanging="24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неприятие действий, приносящих ей вред.</w:t>
      </w:r>
    </w:p>
    <w:p w:rsidR="008A2A03" w:rsidRPr="00713A39" w:rsidRDefault="00366648">
      <w:pPr>
        <w:autoSpaceDE w:val="0"/>
        <w:autoSpaceDN w:val="0"/>
        <w:spacing w:before="178" w:after="0" w:line="326" w:lineRule="auto"/>
        <w:ind w:left="420" w:right="1728" w:hanging="24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первоначальные представления о научной картине мира;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324" w:after="0" w:line="302" w:lineRule="auto"/>
        <w:ind w:right="3024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программы  должны отражать:</w:t>
      </w:r>
    </w:p>
    <w:p w:rsidR="008A2A03" w:rsidRPr="00713A39" w:rsidRDefault="00366648">
      <w:pPr>
        <w:tabs>
          <w:tab w:val="left" w:pos="180"/>
        </w:tabs>
        <w:autoSpaceDE w:val="0"/>
        <w:autoSpaceDN w:val="0"/>
        <w:spacing w:before="262" w:after="0" w:line="302" w:lineRule="auto"/>
        <w:ind w:right="2736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познавательными действиями: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1)   базовые логические действия:</w:t>
      </w:r>
    </w:p>
    <w:p w:rsidR="008A2A03" w:rsidRPr="00713A39" w:rsidRDefault="00366648">
      <w:pPr>
        <w:autoSpaceDE w:val="0"/>
        <w:autoSpaceDN w:val="0"/>
        <w:spacing w:before="298" w:after="0" w:line="338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сравнивать объекты, устанавливать основания для сравнения, устанавливать аналогии;—  объединять части объекта (объекты) по определённому признаку;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предложенные объекты;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8A2A03" w:rsidRPr="00713A39" w:rsidRDefault="00366648">
      <w:pPr>
        <w:autoSpaceDE w:val="0"/>
        <w:autoSpaceDN w:val="0"/>
        <w:spacing w:before="178" w:after="0" w:line="336" w:lineRule="auto"/>
        <w:ind w:left="420" w:hanging="24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2)   базовые исследовательские действия: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 помощью педагогического работника формулировать цель, планировать изменения объекта, ситуации;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особенностей  объекта  изучения и связей между объектами (часть целое,  причина  следствие);—  формулировать выводы и подкреплять их доказательствами на основе результатов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проведенного наблюдения (опыта, измерения, классификации, сравнения, исследования);—  прогнозировать возможное развитие процессов, событий и их последствия в аналогичных или сходных ситуациях.</w:t>
      </w:r>
    </w:p>
    <w:p w:rsidR="008A2A03" w:rsidRPr="00713A39" w:rsidRDefault="00366648">
      <w:pPr>
        <w:autoSpaceDE w:val="0"/>
        <w:autoSpaceDN w:val="0"/>
        <w:spacing w:before="178" w:after="0" w:line="338" w:lineRule="auto"/>
        <w:ind w:left="420" w:right="1008" w:hanging="24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3)   работа с информацией: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согласно заданному алгоритму находить в предложенном источнике информацию,</w:t>
      </w:r>
    </w:p>
    <w:p w:rsidR="008A2A03" w:rsidRPr="00713A39" w:rsidRDefault="008A2A03">
      <w:pPr>
        <w:autoSpaceDE w:val="0"/>
        <w:autoSpaceDN w:val="0"/>
        <w:spacing w:after="66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33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(педагогических работников, родителей (законных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несовершеннолетних обучающихся) правила информационной безопасности при поиске информации в сети Интернет;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самостоятельно создавать схемы, таблицы для представления информации.</w:t>
      </w:r>
    </w:p>
    <w:p w:rsidR="008A2A03" w:rsidRPr="00713A39" w:rsidRDefault="00366648">
      <w:pPr>
        <w:tabs>
          <w:tab w:val="left" w:pos="180"/>
          <w:tab w:val="left" w:pos="420"/>
        </w:tabs>
        <w:autoSpaceDE w:val="0"/>
        <w:autoSpaceDN w:val="0"/>
        <w:spacing w:before="324" w:after="0" w:line="362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коммуникативными действиями: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1)   общение: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 воспринимать и формулировать суждения, выражать эмоции в соответствии с целями и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проявлять уважительное отношение к собеседнику, соблюдать правила ведения диалога и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подбирать иллюстративный материал (рисунки, фото, плакаты) к тексту выступления;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2)   совместная деятельность: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 формулировать краткосрочные и долгосрочные цели (индивидуальные  с   учётом   участия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в   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коллективных   задачах) в стандартной (типовой) ситуации на основе предложенного формата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планирования, распределения промежуточных шагов и сроков;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распределять роли, договариваться, обсуждать процесс и результат совместной работы;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8A2A03" w:rsidRPr="00713A39" w:rsidRDefault="00366648">
      <w:pPr>
        <w:tabs>
          <w:tab w:val="left" w:pos="180"/>
          <w:tab w:val="left" w:pos="420"/>
        </w:tabs>
        <w:autoSpaceDE w:val="0"/>
        <w:autoSpaceDN w:val="0"/>
        <w:spacing w:before="322" w:after="0" w:line="355" w:lineRule="auto"/>
        <w:ind w:right="1728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действиями: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1)   самоорганизация: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выстраивать последовательность выбранных действий; </w:t>
      </w:r>
      <w:r w:rsidRPr="00713A39">
        <w:rPr>
          <w:lang w:val="ru-RU"/>
        </w:rPr>
        <w:br/>
      </w:r>
      <w:r w:rsidRPr="00713A39">
        <w:rPr>
          <w:lang w:val="ru-RU"/>
        </w:rPr>
        <w:tab/>
      </w: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2)   самоконтроль:</w:t>
      </w:r>
    </w:p>
    <w:p w:rsidR="008A2A03" w:rsidRPr="00713A39" w:rsidRDefault="008A2A03">
      <w:pPr>
        <w:autoSpaceDE w:val="0"/>
        <w:autoSpaceDN w:val="0"/>
        <w:spacing w:after="132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8A2A03" w:rsidRPr="00713A39" w:rsidRDefault="00366648">
      <w:pPr>
        <w:autoSpaceDE w:val="0"/>
        <w:autoSpaceDN w:val="0"/>
        <w:spacing w:before="32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A2A03" w:rsidRPr="00713A39" w:rsidRDefault="00366648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</w:t>
      </w:r>
      <w:proofErr w:type="spellStart"/>
      <w:proofErr w:type="gram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 иноязычной</w:t>
      </w:r>
      <w:proofErr w:type="gram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коммуникативной  компетенции  на  элементарном  уровне в совокупности её составляющих —речевой, языковой, социокультурной, компенсаторной,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метапредметной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(учебно-познавательной).</w:t>
      </w:r>
    </w:p>
    <w:p w:rsidR="008A2A03" w:rsidRPr="00713A39" w:rsidRDefault="00366648">
      <w:pPr>
        <w:autoSpaceDE w:val="0"/>
        <w:autoSpaceDN w:val="0"/>
        <w:spacing w:before="264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8A2A03" w:rsidRPr="00713A39" w:rsidRDefault="00366648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8A2A03" w:rsidRPr="00713A39" w:rsidRDefault="00366648">
      <w:pPr>
        <w:autoSpaceDE w:val="0"/>
        <w:autoSpaceDN w:val="0"/>
        <w:spacing w:before="178" w:after="0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proofErr w:type="spellStart"/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</w:p>
    <w:p w:rsidR="008A2A03" w:rsidRPr="00713A39" w:rsidRDefault="0036664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одноклассников;</w:t>
      </w:r>
    </w:p>
    <w:p w:rsidR="008A2A03" w:rsidRPr="00713A39" w:rsidRDefault="00366648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40 секунд);</w:t>
      </w:r>
    </w:p>
    <w:p w:rsidR="008A2A03" w:rsidRPr="00713A39" w:rsidRDefault="00366648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40 секунд).</w:t>
      </w:r>
    </w:p>
    <w:p w:rsidR="008A2A03" w:rsidRPr="00713A39" w:rsidRDefault="00366648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8A2A03" w:rsidRPr="00713A39" w:rsidRDefault="00366648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8A2A03" w:rsidRPr="00713A39" w:rsidRDefault="00366648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8A2A03" w:rsidRPr="00713A39" w:rsidRDefault="008A2A03">
      <w:pPr>
        <w:autoSpaceDE w:val="0"/>
        <w:autoSpaceDN w:val="0"/>
        <w:spacing w:after="108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короткие поздравления с праздниками (с днём рождения, Новым годом).</w:t>
      </w:r>
    </w:p>
    <w:p w:rsidR="008A2A03" w:rsidRPr="00713A39" w:rsidRDefault="00366648">
      <w:pPr>
        <w:autoSpaceDE w:val="0"/>
        <w:autoSpaceDN w:val="0"/>
        <w:spacing w:before="32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8A2A03" w:rsidRPr="00713A39" w:rsidRDefault="0036664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330"/>
        <w:jc w:val="both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знать буквы алфавита английского языка в правильной последовательности,  фонетически корректно   их   озвучивать и графически корректно воспроизводить (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букв, буквосочетаний, слов);</w:t>
      </w:r>
    </w:p>
    <w:p w:rsidR="008A2A03" w:rsidRPr="00713A39" w:rsidRDefault="00366648">
      <w:pPr>
        <w:autoSpaceDE w:val="0"/>
        <w:autoSpaceDN w:val="0"/>
        <w:spacing w:before="190" w:after="0" w:line="274" w:lineRule="auto"/>
        <w:ind w:left="420" w:right="432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чтения гласных в открытом и закрытом слоге в односложных словах, вычленять некоторые </w:t>
      </w:r>
      <w:proofErr w:type="spellStart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звукобуковенные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сочетания при анализе знакомых слов; озвучивать транскрипционные знаки, отличать их от букв;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правильно писать изученные слова;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заполнять пропуски словами; дописывать предложения;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8A2A03" w:rsidRPr="00713A39" w:rsidRDefault="00366648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использовать языковую догадку в распознавании интернациональных слов.</w:t>
      </w:r>
    </w:p>
    <w:p w:rsidR="008A2A03" w:rsidRPr="00713A39" w:rsidRDefault="0036664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8A2A03" w:rsidRPr="00713A39" w:rsidRDefault="00366648">
      <w:pPr>
        <w:autoSpaceDE w:val="0"/>
        <w:autoSpaceDN w:val="0"/>
        <w:spacing w:before="180" w:after="0" w:line="27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нераспространённые и распространённые простые предложения;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начальным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начальным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+ </w:t>
      </w:r>
      <w:r>
        <w:rPr>
          <w:rFonts w:ascii="Times New Roman" w:eastAsia="Times New Roman" w:hAnsi="Times New Roman"/>
          <w:color w:val="000000"/>
          <w:sz w:val="24"/>
        </w:rPr>
        <w:t>tobe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</w:rPr>
        <w:t>PresentSimpleTense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простые предложения с простым глагольным сказуемым (</w:t>
      </w:r>
      <w:r>
        <w:rPr>
          <w:rFonts w:ascii="Times New Roman" w:eastAsia="Times New Roman" w:hAnsi="Times New Roman"/>
          <w:color w:val="000000"/>
          <w:sz w:val="24"/>
        </w:rPr>
        <w:t>HespeaksEnglish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составным глагольным сказуемым (</w:t>
      </w:r>
      <w:r>
        <w:rPr>
          <w:rFonts w:ascii="Times New Roman" w:eastAsia="Times New Roman" w:hAnsi="Times New Roman"/>
          <w:color w:val="000000"/>
          <w:sz w:val="24"/>
        </w:rPr>
        <w:t>Iwanttodance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Shecanskatewell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распознавать и употреблять в устной и письменной речи предложения с глаголом-связкой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tobe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PresentSimpleTense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составе таких фраз, как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mDima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meight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mfine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msorry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… </w:t>
      </w:r>
      <w:r>
        <w:rPr>
          <w:rFonts w:ascii="Times New Roman" w:eastAsia="Times New Roman" w:hAnsi="Times New Roman"/>
          <w:color w:val="000000"/>
          <w:sz w:val="24"/>
        </w:rPr>
        <w:t>Isit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…?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…?;</w:t>
      </w:r>
    </w:p>
    <w:p w:rsidR="008A2A03" w:rsidRPr="00713A39" w:rsidRDefault="008A2A03">
      <w:pPr>
        <w:autoSpaceDE w:val="0"/>
        <w:autoSpaceDN w:val="0"/>
        <w:spacing w:after="144" w:line="220" w:lineRule="exact"/>
        <w:rPr>
          <w:lang w:val="ru-RU"/>
        </w:rPr>
      </w:pPr>
    </w:p>
    <w:p w:rsidR="008A2A03" w:rsidRPr="00713A39" w:rsidRDefault="00366648">
      <w:pPr>
        <w:autoSpaceDE w:val="0"/>
        <w:autoSpaceDN w:val="0"/>
        <w:spacing w:after="0" w:line="262" w:lineRule="auto"/>
        <w:ind w:left="420" w:right="1152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краткими глагольными формами;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</w:t>
      </w:r>
      <w:r>
        <w:rPr>
          <w:rFonts w:ascii="Times New Roman" w:eastAsia="Times New Roman" w:hAnsi="Times New Roman"/>
          <w:color w:val="000000"/>
          <w:sz w:val="24"/>
        </w:rPr>
        <w:t>Comein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8A2A03" w:rsidRPr="00713A39" w:rsidRDefault="00366648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настоящее простое время (</w:t>
      </w:r>
      <w:r>
        <w:rPr>
          <w:rFonts w:ascii="Times New Roman" w:eastAsia="Times New Roman" w:hAnsi="Times New Roman"/>
          <w:color w:val="000000"/>
          <w:sz w:val="24"/>
        </w:rPr>
        <w:t>PresentSimpleTense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глагольную конструкцию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havegot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vegot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Haveyougot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…?);</w:t>
      </w:r>
    </w:p>
    <w:p w:rsidR="008A2A03" w:rsidRPr="00713A39" w:rsidRDefault="00366648">
      <w:pPr>
        <w:autoSpaceDE w:val="0"/>
        <w:autoSpaceDN w:val="0"/>
        <w:spacing w:before="192" w:after="0" w:line="271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модальный глагол с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умения (</w:t>
      </w:r>
      <w:r>
        <w:rPr>
          <w:rFonts w:ascii="Times New Roman" w:eastAsia="Times New Roman" w:hAnsi="Times New Roman"/>
          <w:color w:val="000000"/>
          <w:sz w:val="24"/>
        </w:rPr>
        <w:t>Icanrideabike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.) и отсутствия умения (</w:t>
      </w:r>
      <w:r>
        <w:rPr>
          <w:rFonts w:ascii="Times New Roman" w:eastAsia="Times New Roman" w:hAnsi="Times New Roman"/>
          <w:color w:val="000000"/>
          <w:sz w:val="24"/>
        </w:rPr>
        <w:t>Ican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trideabike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.);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получения разрешения (</w:t>
      </w:r>
      <w:r>
        <w:rPr>
          <w:rFonts w:ascii="Times New Roman" w:eastAsia="Times New Roman" w:hAnsi="Times New Roman"/>
          <w:color w:val="000000"/>
          <w:sz w:val="24"/>
        </w:rPr>
        <w:t>CanIgoout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?);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eastAsia="Times New Roman" w:hAnsi="Times New Roman"/>
          <w:color w:val="000000"/>
          <w:sz w:val="24"/>
        </w:rPr>
        <w:t>apen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pens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aman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men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личные и притяжательные местоимения;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распознавать и употреблять в устной и письменной речи указательные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количественные числительные (1—12);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where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howmany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near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under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A2A03" w:rsidRPr="00713A39" w:rsidRDefault="0036664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союзы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but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 однородных членах).</w:t>
      </w:r>
    </w:p>
    <w:p w:rsidR="008A2A03" w:rsidRPr="00713A39" w:rsidRDefault="00366648">
      <w:pPr>
        <w:autoSpaceDE w:val="0"/>
        <w:autoSpaceDN w:val="0"/>
        <w:spacing w:before="324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8A2A03" w:rsidRPr="00713A39" w:rsidRDefault="00366648">
      <w:pPr>
        <w:autoSpaceDE w:val="0"/>
        <w:autoSpaceDN w:val="0"/>
        <w:spacing w:before="226" w:after="0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8A2A03" w:rsidRPr="00713A39" w:rsidRDefault="0036664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—  знать названия родной страны и страны/стран изучаемого языка и их столиц.</w:t>
      </w:r>
    </w:p>
    <w:p w:rsidR="008A2A03" w:rsidRPr="00713A39" w:rsidRDefault="008A2A03">
      <w:pPr>
        <w:rPr>
          <w:lang w:val="ru-RU"/>
        </w:rPr>
        <w:sectPr w:rsidR="008A2A03" w:rsidRPr="00713A39">
          <w:pgSz w:w="11900" w:h="16840"/>
          <w:pgMar w:top="364" w:right="734" w:bottom="1440" w:left="666" w:header="720" w:footer="720" w:gutter="0"/>
          <w:cols w:space="720" w:equalWidth="0">
            <w:col w:w="10500" w:space="0"/>
          </w:cols>
          <w:docGrid w:linePitch="360"/>
        </w:sectPr>
      </w:pPr>
    </w:p>
    <w:p w:rsidR="008A2A03" w:rsidRPr="00713A39" w:rsidRDefault="008A2A03">
      <w:pPr>
        <w:autoSpaceDE w:val="0"/>
        <w:autoSpaceDN w:val="0"/>
        <w:spacing w:after="64" w:line="220" w:lineRule="exact"/>
        <w:rPr>
          <w:lang w:val="ru-RU"/>
        </w:rPr>
      </w:pPr>
    </w:p>
    <w:p w:rsidR="008A2A03" w:rsidRDefault="00366648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851"/>
        <w:gridCol w:w="850"/>
        <w:gridCol w:w="2268"/>
        <w:gridCol w:w="3827"/>
        <w:gridCol w:w="1985"/>
        <w:gridCol w:w="1611"/>
      </w:tblGrid>
      <w:tr w:rsidR="008A2A03" w:rsidTr="0021407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7C0F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Период</w:t>
            </w:r>
            <w:r w:rsidR="00FF4AE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="0036664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 w:rsidR="00FF4AE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 w:rsidR="00FF4AE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 w:rsidP="009044A4">
            <w:pPr>
              <w:autoSpaceDE w:val="0"/>
              <w:autoSpaceDN w:val="0"/>
              <w:spacing w:before="78" w:after="0" w:line="245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</w:t>
            </w:r>
            <w:proofErr w:type="spellEnd"/>
            <w:r w:rsidR="009044A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нныересурсы</w:t>
            </w:r>
            <w:proofErr w:type="spellEnd"/>
          </w:p>
        </w:tc>
      </w:tr>
      <w:tr w:rsidR="00214079" w:rsidTr="00214079">
        <w:trPr>
          <w:trHeight w:hRule="exact" w:val="902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  <w:tc>
          <w:tcPr>
            <w:tcW w:w="3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FF4AE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</w:t>
            </w:r>
            <w:r w:rsidR="0036664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="0036664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FF4AE2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</w:t>
            </w:r>
            <w:r w:rsidR="0036664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="0036664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A03" w:rsidRDefault="008A2A03"/>
        </w:tc>
      </w:tr>
      <w:tr w:rsidR="008A2A0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6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Мирмоего «я»</w:t>
            </w:r>
          </w:p>
        </w:tc>
      </w:tr>
      <w:tr w:rsidR="008A2A03" w:rsidTr="00214079">
        <w:trPr>
          <w:trHeight w:hRule="exact" w:val="147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Приветствие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B46826" w:rsidRDefault="00B46826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313E44">
            <w:pPr>
              <w:autoSpaceDE w:val="0"/>
              <w:autoSpaceDN w:val="0"/>
              <w:spacing w:before="80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Графика, орфография и пунктуация;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  <w:proofErr w:type="spellEnd"/>
          </w:p>
        </w:tc>
      </w:tr>
      <w:tr w:rsidR="008A2A03" w:rsidTr="00391D99">
        <w:trPr>
          <w:trHeight w:hRule="exact" w:val="170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Моясемья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B46826" w:rsidRDefault="00B4682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CE3508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10480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  <w:proofErr w:type="spellEnd"/>
          </w:p>
        </w:tc>
      </w:tr>
      <w:tr w:rsidR="008A2A03" w:rsidTr="00391D99">
        <w:trPr>
          <w:trHeight w:hRule="exact" w:val="17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Мойденьрождения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B46826" w:rsidRDefault="00B4682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7976B7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  <w:proofErr w:type="spellEnd"/>
          </w:p>
        </w:tc>
      </w:tr>
      <w:tr w:rsidR="008A2A03" w:rsidTr="00391D99">
        <w:trPr>
          <w:trHeight w:hRule="exact" w:val="169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Моялюбимаяеда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B46826" w:rsidRDefault="00B4682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537173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2E524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F7462A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B46826" w:rsidRDefault="00B4682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</w:tr>
      <w:tr w:rsidR="008A2A0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моих увлечений</w:t>
            </w:r>
          </w:p>
        </w:tc>
      </w:tr>
    </w:tbl>
    <w:p w:rsidR="008A2A03" w:rsidRDefault="008A2A03">
      <w:pPr>
        <w:autoSpaceDE w:val="0"/>
        <w:autoSpaceDN w:val="0"/>
        <w:spacing w:after="0" w:line="14" w:lineRule="exact"/>
      </w:pPr>
    </w:p>
    <w:p w:rsidR="008A2A03" w:rsidRDefault="008A2A03">
      <w:pPr>
        <w:sectPr w:rsidR="008A2A03">
          <w:pgSz w:w="16840" w:h="11900"/>
          <w:pgMar w:top="282" w:right="640" w:bottom="6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2A03" w:rsidRDefault="008A2A0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851"/>
        <w:gridCol w:w="850"/>
        <w:gridCol w:w="2268"/>
        <w:gridCol w:w="3827"/>
        <w:gridCol w:w="1985"/>
        <w:gridCol w:w="1611"/>
      </w:tblGrid>
      <w:tr w:rsidR="008A2A03" w:rsidTr="00391D99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Любимый цвет, игрушка.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EC43AA" w:rsidRDefault="00EC43A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976B7" w:rsidRDefault="008A2A03" w:rsidP="00FC0B7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391D99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EC43AA" w:rsidRDefault="00EC43AA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FC0B7A">
            <w:pPr>
              <w:autoSpaceDE w:val="0"/>
              <w:autoSpaceDN w:val="0"/>
              <w:spacing w:before="80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391D99">
        <w:trPr>
          <w:trHeight w:hRule="exact" w:val="17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питомец.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EC43AA" w:rsidRDefault="00EC43A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242142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F0B34">
        <w:trPr>
          <w:trHeight w:hRule="exact" w:val="169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Выходной день.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036DE7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2E5243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391D99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0C3F3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36664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</w:tr>
      <w:tr w:rsidR="008A2A0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8A2A03" w:rsidTr="007F0B34">
        <w:trPr>
          <w:trHeight w:hRule="exact" w:val="184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школа.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097023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0B34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</w:t>
            </w:r>
          </w:p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</w:tbl>
    <w:p w:rsidR="008A2A03" w:rsidRDefault="008A2A03">
      <w:pPr>
        <w:autoSpaceDE w:val="0"/>
        <w:autoSpaceDN w:val="0"/>
        <w:spacing w:after="0" w:line="14" w:lineRule="exact"/>
      </w:pPr>
    </w:p>
    <w:p w:rsidR="008A2A03" w:rsidRDefault="008A2A03">
      <w:pPr>
        <w:sectPr w:rsidR="008A2A03">
          <w:pgSz w:w="16840" w:h="11900"/>
          <w:pgMar w:top="284" w:right="640" w:bottom="5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2A03" w:rsidRDefault="008A2A0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289"/>
        <w:gridCol w:w="425"/>
        <w:gridCol w:w="851"/>
        <w:gridCol w:w="850"/>
        <w:gridCol w:w="2268"/>
        <w:gridCol w:w="3827"/>
        <w:gridCol w:w="1985"/>
        <w:gridCol w:w="1611"/>
      </w:tblGrid>
      <w:tr w:rsidR="008A2A03" w:rsidTr="007F0B34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Мои друзья.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435B49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2E524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F0B34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малая родина (город, село).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6E4961">
            <w:pPr>
              <w:autoSpaceDE w:val="0"/>
              <w:autoSpaceDN w:val="0"/>
              <w:spacing w:before="80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F0B34">
        <w:trPr>
          <w:trHeight w:hRule="exact" w:val="34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</w:tr>
      <w:tr w:rsidR="008A2A03" w:rsidRPr="00FF4AE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713A3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</w:t>
            </w:r>
          </w:p>
        </w:tc>
      </w:tr>
      <w:tr w:rsidR="008A2A03" w:rsidTr="007F0B34">
        <w:trPr>
          <w:trHeight w:hRule="exact" w:val="17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Названия родной страны и страны/стран </w:t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</w:t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мого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языка, их столиц.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FE5DF0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2E524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F0B34">
        <w:trPr>
          <w:trHeight w:hRule="exact" w:val="169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64" w:after="0" w:line="245" w:lineRule="auto"/>
              <w:ind w:left="72" w:right="288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детского фольклора. Литературные персонажи детских кни</w:t>
            </w:r>
            <w:r w:rsidR="000972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0C3F3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FE5DF0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568CE">
        <w:trPr>
          <w:trHeight w:hRule="exact" w:val="17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0C3F37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 w:rsidP="00F47027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713A39" w:rsidRDefault="0036664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713A39">
              <w:rPr>
                <w:lang w:val="ru-RU"/>
              </w:rPr>
              <w:br/>
            </w:r>
            <w:proofErr w:type="spellStart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Графика; </w:t>
            </w:r>
            <w:r w:rsidRPr="00713A39">
              <w:rPr>
                <w:lang w:val="ru-RU"/>
              </w:rPr>
              <w:br/>
            </w: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орфография и пунктуация; Социокультурные знания и умения;;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2E524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8A2A03" w:rsidTr="007F0B34">
        <w:trPr>
          <w:trHeight w:hRule="exact" w:val="32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36664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Pr="002E5243" w:rsidRDefault="002E524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A03" w:rsidRDefault="008A2A03"/>
        </w:tc>
      </w:tr>
      <w:tr w:rsidR="007568CE" w:rsidRPr="007568CE" w:rsidTr="007F0B34">
        <w:trPr>
          <w:trHeight w:hRule="exact" w:val="328"/>
        </w:trPr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7568CE" w:rsidRDefault="007568CE" w:rsidP="007568C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713A3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2E5243" w:rsidRDefault="007568CE" w:rsidP="007568C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2E5243" w:rsidRDefault="007568CE" w:rsidP="007568C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Default="007568CE" w:rsidP="007568C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7568CE" w:rsidRDefault="007568CE" w:rsidP="007568CE">
            <w:pPr>
              <w:rPr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7568CE" w:rsidRDefault="007568CE" w:rsidP="007568CE">
            <w:pPr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7568CE" w:rsidRDefault="007568CE" w:rsidP="007568CE">
            <w:pPr>
              <w:rPr>
                <w:lang w:val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568CE" w:rsidRPr="007568CE" w:rsidRDefault="007568CE" w:rsidP="007568CE">
            <w:pPr>
              <w:rPr>
                <w:lang w:val="ru-RU"/>
              </w:rPr>
            </w:pPr>
          </w:p>
        </w:tc>
      </w:tr>
    </w:tbl>
    <w:p w:rsidR="008A2A03" w:rsidRDefault="008A2A03">
      <w:pPr>
        <w:autoSpaceDE w:val="0"/>
        <w:autoSpaceDN w:val="0"/>
        <w:spacing w:after="0" w:line="14" w:lineRule="exact"/>
      </w:pPr>
    </w:p>
    <w:p w:rsidR="008A2A03" w:rsidRDefault="008A2A03">
      <w:pPr>
        <w:sectPr w:rsidR="008A2A03">
          <w:pgSz w:w="16840" w:h="11900"/>
          <w:pgMar w:top="284" w:right="640" w:bottom="3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2A03" w:rsidRDefault="008A2A03">
      <w:pPr>
        <w:autoSpaceDE w:val="0"/>
        <w:autoSpaceDN w:val="0"/>
        <w:spacing w:after="78" w:line="220" w:lineRule="exact"/>
      </w:pPr>
    </w:p>
    <w:p w:rsidR="008A2A03" w:rsidRDefault="00366648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p w:rsidR="008A2A03" w:rsidRDefault="008A2A03">
      <w:pPr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314"/>
        <w:gridCol w:w="732"/>
        <w:gridCol w:w="978"/>
        <w:gridCol w:w="992"/>
        <w:gridCol w:w="1276"/>
        <w:gridCol w:w="2756"/>
      </w:tblGrid>
      <w:tr w:rsidR="00FC54CC" w:rsidTr="001C26F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2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71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FC54CC" w:rsidTr="001C26FD">
        <w:trPr>
          <w:trHeight w:hRule="exact" w:val="1109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CC" w:rsidRDefault="00FC54CC" w:rsidP="00FC54CC"/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CC" w:rsidRDefault="00FC54CC" w:rsidP="00FC54CC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CC" w:rsidRDefault="00FC54CC" w:rsidP="00FC54CC"/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CC" w:rsidRDefault="00FC54CC" w:rsidP="00FC54CC"/>
        </w:tc>
      </w:tr>
      <w:tr w:rsidR="00FC54CC" w:rsidTr="00766172">
        <w:trPr>
          <w:trHeight w:hRule="exact" w:val="113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Pr="00FC54CC" w:rsidRDefault="000972A6" w:rsidP="0076617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Знакомство, приветствие, </w:t>
            </w:r>
            <w:r w:rsidR="00FC54CC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прощание.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084FA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4CC" w:rsidTr="00766172">
        <w:trPr>
          <w:trHeight w:hRule="exact" w:val="10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Pr="00FC54CC" w:rsidRDefault="00FC54CC" w:rsidP="007661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Изучение букв алфавита: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b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c</w:t>
            </w:r>
            <w:r w:rsidR="00F53F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</w:t>
            </w:r>
            <w:r w:rsidR="00F53F8C">
              <w:rPr>
                <w:rFonts w:ascii="Times New Roman" w:eastAsia="Times New Roman" w:hAnsi="Times New Roman"/>
                <w:color w:val="000000"/>
                <w:sz w:val="24"/>
              </w:rPr>
              <w:t>d</w:t>
            </w:r>
            <w:r w:rsidR="00F53F8C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F53F8C">
              <w:rPr>
                <w:rFonts w:ascii="Times New Roman" w:eastAsia="Times New Roman" w:hAnsi="Times New Roman"/>
                <w:color w:val="000000"/>
                <w:sz w:val="24"/>
              </w:rPr>
              <w:t>e</w:t>
            </w:r>
            <w:r w:rsidR="00F53F8C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F53F8C">
              <w:rPr>
                <w:rFonts w:ascii="Times New Roman" w:eastAsia="Times New Roman" w:hAnsi="Times New Roman"/>
                <w:color w:val="000000"/>
                <w:sz w:val="24"/>
              </w:rPr>
              <w:t>f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4CC" w:rsidRDefault="00FC54CC" w:rsidP="00FC54CC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53F8C" w:rsidTr="00766172">
        <w:trPr>
          <w:trHeight w:hRule="exact" w:val="11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Pr="00FC54CC" w:rsidRDefault="00F53F8C" w:rsidP="007661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Изучение букв алфавита: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g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h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r w:rsidR="00E001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001F3">
              <w:rPr>
                <w:rFonts w:ascii="Times New Roman" w:eastAsia="Times New Roman" w:hAnsi="Times New Roman"/>
                <w:color w:val="000000"/>
                <w:sz w:val="24"/>
              </w:rPr>
              <w:t>j</w:t>
            </w:r>
            <w:r w:rsidR="00E001F3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001F3">
              <w:rPr>
                <w:rFonts w:ascii="Times New Roman" w:eastAsia="Times New Roman" w:hAnsi="Times New Roman"/>
                <w:color w:val="000000"/>
                <w:sz w:val="24"/>
              </w:rPr>
              <w:t>k</w:t>
            </w:r>
            <w:r w:rsidR="00E001F3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001F3">
              <w:rPr>
                <w:rFonts w:ascii="Times New Roman" w:eastAsia="Times New Roman" w:hAnsi="Times New Roman"/>
                <w:color w:val="000000"/>
                <w:sz w:val="24"/>
              </w:rPr>
              <w:t>l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FC54C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FC54CC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F8C" w:rsidRDefault="00F53F8C" w:rsidP="00FC54CC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001F3" w:rsidRPr="00C567E4" w:rsidTr="00766172">
        <w:trPr>
          <w:trHeight w:hRule="exact" w:val="10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Default="00E001F3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FC54CC" w:rsidRDefault="00E001F3" w:rsidP="00F5189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моего «я». Моя </w:t>
            </w:r>
            <w:r w:rsidRPr="00FC54CC">
              <w:rPr>
                <w:lang w:val="ru-RU"/>
              </w:rPr>
              <w:br/>
            </w:r>
            <w:r w:rsid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семья. Изучение букв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m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</w:t>
            </w:r>
            <w:r w:rsid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567E4">
              <w:rPr>
                <w:rFonts w:ascii="Times New Roman" w:eastAsia="Times New Roman" w:hAnsi="Times New Roman"/>
                <w:color w:val="000000"/>
                <w:sz w:val="24"/>
              </w:rPr>
              <w:t>o</w:t>
            </w:r>
            <w:r w:rsidR="00C567E4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567E4">
              <w:rPr>
                <w:rFonts w:ascii="Times New Roman" w:eastAsia="Times New Roman" w:hAnsi="Times New Roman"/>
                <w:color w:val="000000"/>
                <w:sz w:val="24"/>
              </w:rPr>
              <w:t>p</w:t>
            </w:r>
            <w:r w:rsidR="00C567E4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567E4">
              <w:rPr>
                <w:rFonts w:ascii="Times New Roman" w:eastAsia="Times New Roman" w:hAnsi="Times New Roman"/>
                <w:color w:val="000000"/>
                <w:sz w:val="24"/>
              </w:rPr>
              <w:t>q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C567E4" w:rsidRDefault="00E001F3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C567E4" w:rsidRDefault="00E001F3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C567E4" w:rsidRDefault="00E001F3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C567E4" w:rsidRDefault="00E001F3" w:rsidP="00FC54C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01F3" w:rsidRPr="00C567E4" w:rsidRDefault="00E001F3" w:rsidP="00FC54CC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E661C7" w:rsidTr="00766172">
        <w:trPr>
          <w:trHeight w:hRule="exact" w:val="10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C567E4" w:rsidRDefault="00E661C7" w:rsidP="005E1C6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FC54CC" w:rsidRDefault="00E661C7" w:rsidP="00F51890">
            <w:pPr>
              <w:autoSpaceDE w:val="0"/>
              <w:autoSpaceDN w:val="0"/>
              <w:spacing w:before="98" w:after="0" w:line="271" w:lineRule="auto"/>
              <w:ind w:left="72" w:right="208"/>
              <w:jc w:val="both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Изучение букв алфавита: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r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tu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C567E4" w:rsidRDefault="00E661C7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C567E4" w:rsidRDefault="00E661C7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C567E4" w:rsidRDefault="00E661C7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C567E4" w:rsidRDefault="00E661C7" w:rsidP="009761D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FC54CC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661C7" w:rsidTr="00766172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FC54CC" w:rsidRDefault="00F51890" w:rsidP="00F5189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Изучение букв и буквосочетаний</w:t>
            </w:r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x</w:t>
            </w:r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y</w:t>
            </w:r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z</w:t>
            </w:r>
            <w:r w:rsidR="00E661C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</w:t>
            </w:r>
            <w:proofErr w:type="spellStart"/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sh</w:t>
            </w:r>
            <w:proofErr w:type="spellEnd"/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ch</w:t>
            </w:r>
            <w:proofErr w:type="spellEnd"/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th</w:t>
            </w:r>
            <w:proofErr w:type="spellEnd"/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E661C7">
              <w:rPr>
                <w:rFonts w:ascii="Times New Roman" w:eastAsia="Times New Roman" w:hAnsi="Times New Roman"/>
                <w:color w:val="000000"/>
                <w:sz w:val="24"/>
              </w:rPr>
              <w:t>ph</w:t>
            </w:r>
            <w:r w:rsidR="00E661C7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661C7" w:rsidTr="00766172">
        <w:trPr>
          <w:trHeight w:hRule="exact" w:val="107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5E1C6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5E6F39" w:rsidRDefault="00E661C7" w:rsidP="005E6F39">
            <w:pPr>
              <w:autoSpaceDE w:val="0"/>
              <w:autoSpaceDN w:val="0"/>
              <w:spacing w:before="98" w:after="0" w:line="262" w:lineRule="auto"/>
              <w:ind w:right="864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семья.</w:t>
            </w:r>
            <w:r w:rsidRPr="005E6F3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Бабушки и дедушки.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EE4DD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EE4DD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EE4DD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EE4DDF">
            <w:pPr>
              <w:autoSpaceDE w:val="0"/>
              <w:autoSpaceDN w:val="0"/>
              <w:spacing w:before="98" w:after="0" w:line="278" w:lineRule="auto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661C7" w:rsidTr="00766172">
        <w:trPr>
          <w:trHeight w:hRule="exact" w:val="9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5E1C6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AE6C4C" w:rsidRDefault="00E661C7" w:rsidP="00D25730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AE6C4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день рождения. Открытка. Подарки.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D257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D257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D257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D25730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661C7" w:rsidTr="00766172">
        <w:trPr>
          <w:trHeight w:hRule="exact" w:val="11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5E1C6F" w:rsidRDefault="00E661C7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Pr="00FC54CC" w:rsidRDefault="00E661C7" w:rsidP="00A36B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любимая еда на день рождения.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A36B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A36B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A36B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661C7" w:rsidRDefault="00E661C7" w:rsidP="00A36B1C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7823F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Мойденьрождения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72023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Нашисемейныепраздники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72023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72023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72023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720237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Моямоялюбимаяеда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Запокупками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!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3B4683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7277F4" w:rsidRDefault="00E8679C" w:rsidP="007277F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Цвета.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AD70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AD70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AD70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AD7096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Любима игрушка, игра.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8679C" w:rsidTr="00A27B0D">
        <w:trPr>
          <w:trHeight w:hRule="exact" w:val="10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Pr="00FD174D" w:rsidRDefault="00E8679C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 w:rsidRPr="007277F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Где моя </w:t>
            </w:r>
            <w:r w:rsidRPr="007277F4">
              <w:rPr>
                <w:lang w:val="ru-RU"/>
              </w:rPr>
              <w:br/>
            </w:r>
            <w:r w:rsidRPr="007277F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любимая игрушка?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679C" w:rsidRDefault="00E8679C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A27B0D">
        <w:trPr>
          <w:trHeight w:hRule="exact" w:val="10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D174D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DE70CB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Любимые занятия.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3206F6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A27B0D">
        <w:trPr>
          <w:trHeight w:hRule="exact" w:val="9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D174D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DE70CB">
            <w:pPr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я умею делать.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3206F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100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A27B0D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D174D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DE70CB">
            <w:pPr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Мой домашний питомец.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3206F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100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A27B0D">
        <w:trPr>
          <w:trHeight w:hRule="exact" w:val="10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A108DA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умеет делать мой домашний питомец.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3206F6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A108DA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A27B0D">
        <w:trPr>
          <w:trHeight w:hRule="exact" w:val="10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DE70CB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Домашние питомцы моих друзей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4E66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8C6851" w:rsidTr="00A27B0D">
        <w:trPr>
          <w:trHeight w:hRule="exact" w:val="10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65110" w:rsidRDefault="00AA3F64" w:rsidP="0042560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Выходной день в цирке, в зоопарке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4256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4256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4256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4E66EF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42560F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AA3F64" w:rsidRPr="008C6851" w:rsidTr="00A27B0D">
        <w:trPr>
          <w:trHeight w:hRule="exact" w:val="10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9761D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Где я люблю проводить выходной день.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4E66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AA3F64" w:rsidRPr="008C6851" w:rsidTr="00A27B0D">
        <w:trPr>
          <w:trHeight w:hRule="exact" w:val="10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школа.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4E66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8C6851">
              <w:rPr>
                <w:lang w:val="ru-RU"/>
              </w:rPr>
              <w:br/>
            </w: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AA3F64" w:rsidTr="00934489">
        <w:trPr>
          <w:trHeight w:hRule="exact" w:val="10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уроке.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8C685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934489">
        <w:trPr>
          <w:trHeight w:hRule="exact" w:val="10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F51890" w:rsidP="009761D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</w:t>
            </w:r>
            <w:r w:rsidR="00AA3F64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России</w:t>
            </w:r>
            <w:r w:rsidR="00AA3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AA3F64"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Великобритании и США.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934489">
        <w:trPr>
          <w:trHeight w:hRule="exact" w:val="10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C92D1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Мои друзья.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Tr="00934489">
        <w:trPr>
          <w:trHeight w:hRule="exact" w:val="11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C92D11">
            <w:pPr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Сколько у меня друзей.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C92D11" w:rsidTr="00934489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9761D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FC54C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село).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3F271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C92D11" w:rsidRDefault="00AA3F64" w:rsidP="009761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C92D11">
              <w:rPr>
                <w:lang w:val="ru-RU"/>
              </w:rPr>
              <w:br/>
            </w: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C92D11">
              <w:rPr>
                <w:lang w:val="ru-RU"/>
              </w:rPr>
              <w:br/>
            </w: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AA3F64" w:rsidRPr="00C92D11" w:rsidTr="00934489">
        <w:trPr>
          <w:trHeight w:hRule="exact" w:val="10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9761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уг меня.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D8302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C92D11" w:rsidTr="006C5FD4">
        <w:trPr>
          <w:trHeight w:hRule="exact" w:val="10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D8039E" w:rsidRDefault="00AA3F64" w:rsidP="006C5FD4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FC54CC">
              <w:rPr>
                <w:lang w:val="ru-RU"/>
              </w:rPr>
              <w:br/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C92D11" w:rsidTr="00934489">
        <w:trPr>
          <w:trHeight w:hRule="exact" w:val="9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AE0408">
            <w:pPr>
              <w:autoSpaceDE w:val="0"/>
              <w:autoSpaceDN w:val="0"/>
              <w:spacing w:before="98" w:after="0" w:line="281" w:lineRule="auto"/>
              <w:ind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Любимые сказки.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AA3F64" w:rsidRPr="00C92D11" w:rsidTr="00934489">
        <w:trPr>
          <w:trHeight w:hRule="exact" w:val="9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9761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родной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страны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AE0408" w:rsidRDefault="00AA3F64" w:rsidP="009761D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</w:t>
            </w:r>
            <w:r w:rsidRPr="00AE0408">
              <w:rPr>
                <w:lang w:val="ru-RU"/>
              </w:rPr>
              <w:br/>
            </w: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AE0408">
              <w:rPr>
                <w:lang w:val="ru-RU"/>
              </w:rPr>
              <w:br/>
            </w:r>
            <w:proofErr w:type="spellStart"/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C92D11" w:rsidTr="00934489">
        <w:trPr>
          <w:trHeight w:hRule="exact" w:val="10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FC54C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9761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</w:t>
            </w: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стран изучаемого языка.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3F271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/>
              <w:ind w:left="156" w:hanging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A3F64" w:rsidRPr="00C92D11" w:rsidTr="001C26FD">
        <w:trPr>
          <w:trHeight w:hRule="exact" w:val="710"/>
        </w:trPr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FC54CC" w:rsidRDefault="00AA3F64" w:rsidP="009761D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Pr="00D8039E" w:rsidRDefault="00D8039E" w:rsidP="009761D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3F64" w:rsidRDefault="00AA3F64" w:rsidP="009761D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FC54CC" w:rsidRPr="00C92D11" w:rsidRDefault="00FC54CC" w:rsidP="00FC54CC">
      <w:pPr>
        <w:autoSpaceDE w:val="0"/>
        <w:autoSpaceDN w:val="0"/>
        <w:spacing w:after="0" w:line="14" w:lineRule="exact"/>
        <w:rPr>
          <w:lang w:val="ru-RU"/>
        </w:rPr>
      </w:pPr>
    </w:p>
    <w:p w:rsidR="00FC54CC" w:rsidRPr="00FD174D" w:rsidRDefault="00FC54CC" w:rsidP="00FC54CC">
      <w:pPr>
        <w:rPr>
          <w:lang w:val="ru-RU"/>
        </w:rPr>
        <w:sectPr w:rsidR="00FC54CC" w:rsidRPr="00FD174D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2A03" w:rsidRPr="008C5242" w:rsidRDefault="00366648">
      <w:pPr>
        <w:autoSpaceDE w:val="0"/>
        <w:autoSpaceDN w:val="0"/>
        <w:spacing w:after="0" w:line="230" w:lineRule="auto"/>
        <w:rPr>
          <w:lang w:val="ru-RU"/>
        </w:rPr>
      </w:pPr>
      <w:r w:rsidRPr="008C5242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8A2A03" w:rsidRPr="008C5242" w:rsidRDefault="00366648">
      <w:pPr>
        <w:autoSpaceDE w:val="0"/>
        <w:autoSpaceDN w:val="0"/>
        <w:spacing w:before="346" w:after="0" w:line="230" w:lineRule="auto"/>
        <w:rPr>
          <w:lang w:val="ru-RU"/>
        </w:rPr>
      </w:pPr>
      <w:r w:rsidRPr="008C524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8A2A03" w:rsidRPr="00713A39" w:rsidRDefault="00366648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 xml:space="preserve">Английский язык (в 2 частях), 2 класс/Быкова Н.И., Дули Д., Поспелова М.Д. и другие, Акционерное общество «Издательство «Просвещение»; </w:t>
      </w:r>
      <w:r w:rsidRPr="00713A39">
        <w:rPr>
          <w:lang w:val="ru-RU"/>
        </w:rPr>
        <w:br/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8A2A03" w:rsidRPr="00713A39" w:rsidRDefault="00366648">
      <w:pPr>
        <w:autoSpaceDE w:val="0"/>
        <w:autoSpaceDN w:val="0"/>
        <w:spacing w:before="262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A2A03" w:rsidRPr="00713A39" w:rsidRDefault="00366648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Английский язык. Книга для учителя, 2 класс/Быкова Н.И., Дули Д., Поспелова М.Д. и другие, Акционерное общество «Издательство «Просвещение»;</w:t>
      </w:r>
    </w:p>
    <w:p w:rsidR="008A2A03" w:rsidRPr="00713A39" w:rsidRDefault="00366648">
      <w:pPr>
        <w:autoSpaceDE w:val="0"/>
        <w:autoSpaceDN w:val="0"/>
        <w:spacing w:before="264" w:after="0" w:line="230" w:lineRule="auto"/>
        <w:rPr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A2A03" w:rsidRPr="00713A39" w:rsidRDefault="00366648">
      <w:pPr>
        <w:autoSpaceDE w:val="0"/>
        <w:autoSpaceDN w:val="0"/>
        <w:spacing w:before="16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13A39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8A2A03" w:rsidRDefault="008A2A03">
      <w:pPr>
        <w:rPr>
          <w:lang w:val="ru-RU"/>
        </w:rPr>
      </w:pPr>
    </w:p>
    <w:p w:rsidR="008A2A03" w:rsidRPr="00713A39" w:rsidRDefault="008A2A03">
      <w:pPr>
        <w:autoSpaceDE w:val="0"/>
        <w:autoSpaceDN w:val="0"/>
        <w:spacing w:after="78" w:line="220" w:lineRule="exact"/>
        <w:rPr>
          <w:lang w:val="ru-RU"/>
        </w:rPr>
      </w:pPr>
    </w:p>
    <w:p w:rsidR="00155696" w:rsidRDefault="00366648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</w:p>
    <w:p w:rsidR="008A2A03" w:rsidRPr="00713A39" w:rsidRDefault="00155696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834576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доска, компьютер, планшеты.</w:t>
      </w:r>
      <w:r w:rsidR="00366648" w:rsidRPr="00713A39">
        <w:rPr>
          <w:lang w:val="ru-RU"/>
        </w:rPr>
        <w:br/>
      </w:r>
      <w:r w:rsidR="00366648" w:rsidRPr="00713A39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sectPr w:rsidR="008A2A03" w:rsidRPr="00713A3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0212C"/>
    <w:rsid w:val="00034616"/>
    <w:rsid w:val="00036DE7"/>
    <w:rsid w:val="0006063C"/>
    <w:rsid w:val="00064F11"/>
    <w:rsid w:val="00081994"/>
    <w:rsid w:val="00084FA3"/>
    <w:rsid w:val="00097023"/>
    <w:rsid w:val="000972A6"/>
    <w:rsid w:val="000C3F37"/>
    <w:rsid w:val="0015074B"/>
    <w:rsid w:val="00155696"/>
    <w:rsid w:val="001C26FD"/>
    <w:rsid w:val="001C67B8"/>
    <w:rsid w:val="001D2900"/>
    <w:rsid w:val="001F0E24"/>
    <w:rsid w:val="00214079"/>
    <w:rsid w:val="00242142"/>
    <w:rsid w:val="00242249"/>
    <w:rsid w:val="0029639D"/>
    <w:rsid w:val="002A5F0F"/>
    <w:rsid w:val="002D5B7F"/>
    <w:rsid w:val="002E5243"/>
    <w:rsid w:val="00313E44"/>
    <w:rsid w:val="00326F90"/>
    <w:rsid w:val="00366648"/>
    <w:rsid w:val="00391D99"/>
    <w:rsid w:val="003D5ECB"/>
    <w:rsid w:val="003F2713"/>
    <w:rsid w:val="00404569"/>
    <w:rsid w:val="00435B49"/>
    <w:rsid w:val="00482A78"/>
    <w:rsid w:val="00534D0D"/>
    <w:rsid w:val="00537173"/>
    <w:rsid w:val="0056411C"/>
    <w:rsid w:val="005D5A8F"/>
    <w:rsid w:val="005E1C6F"/>
    <w:rsid w:val="005E6F39"/>
    <w:rsid w:val="005F3D91"/>
    <w:rsid w:val="006B1F09"/>
    <w:rsid w:val="006C5FD4"/>
    <w:rsid w:val="006E4961"/>
    <w:rsid w:val="007115B0"/>
    <w:rsid w:val="00713A39"/>
    <w:rsid w:val="007277F4"/>
    <w:rsid w:val="007568CE"/>
    <w:rsid w:val="0076452B"/>
    <w:rsid w:val="00766172"/>
    <w:rsid w:val="007823FD"/>
    <w:rsid w:val="007976B7"/>
    <w:rsid w:val="007A2ABD"/>
    <w:rsid w:val="007C0F9B"/>
    <w:rsid w:val="007E22EE"/>
    <w:rsid w:val="007F0B34"/>
    <w:rsid w:val="00800279"/>
    <w:rsid w:val="00810480"/>
    <w:rsid w:val="008968BF"/>
    <w:rsid w:val="008A2A03"/>
    <w:rsid w:val="008C5242"/>
    <w:rsid w:val="008C6851"/>
    <w:rsid w:val="009044A4"/>
    <w:rsid w:val="00905F11"/>
    <w:rsid w:val="00934489"/>
    <w:rsid w:val="00984BAF"/>
    <w:rsid w:val="00A27B0D"/>
    <w:rsid w:val="00A35F8B"/>
    <w:rsid w:val="00A65110"/>
    <w:rsid w:val="00A70A24"/>
    <w:rsid w:val="00AA1D8D"/>
    <w:rsid w:val="00AA3F64"/>
    <w:rsid w:val="00AE0408"/>
    <w:rsid w:val="00AE6C4C"/>
    <w:rsid w:val="00B46826"/>
    <w:rsid w:val="00B47730"/>
    <w:rsid w:val="00C52934"/>
    <w:rsid w:val="00C567E4"/>
    <w:rsid w:val="00C77B1E"/>
    <w:rsid w:val="00C92D11"/>
    <w:rsid w:val="00C96216"/>
    <w:rsid w:val="00CB0664"/>
    <w:rsid w:val="00CE3508"/>
    <w:rsid w:val="00D14D4E"/>
    <w:rsid w:val="00D8039E"/>
    <w:rsid w:val="00D83022"/>
    <w:rsid w:val="00DE70CB"/>
    <w:rsid w:val="00E001F3"/>
    <w:rsid w:val="00E661C7"/>
    <w:rsid w:val="00E8679C"/>
    <w:rsid w:val="00EB2179"/>
    <w:rsid w:val="00EC43AA"/>
    <w:rsid w:val="00EE2CE4"/>
    <w:rsid w:val="00F47027"/>
    <w:rsid w:val="00F51890"/>
    <w:rsid w:val="00F53F8C"/>
    <w:rsid w:val="00F7462A"/>
    <w:rsid w:val="00FC0B7A"/>
    <w:rsid w:val="00FC54CC"/>
    <w:rsid w:val="00FC693F"/>
    <w:rsid w:val="00FD174D"/>
    <w:rsid w:val="00FE5DF0"/>
    <w:rsid w:val="00FE6DF9"/>
    <w:rsid w:val="00FF4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F8471B"/>
  <w15:docId w15:val="{62FD2A60-2DD7-439A-8A04-17C9364B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DB43F2-06DF-4536-8DFA-6AABEC8B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5291</Words>
  <Characters>30165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17</cp:revision>
  <dcterms:created xsi:type="dcterms:W3CDTF">2022-07-11T08:54:00Z</dcterms:created>
  <dcterms:modified xsi:type="dcterms:W3CDTF">2022-09-01T03:42:00Z</dcterms:modified>
</cp:coreProperties>
</file>